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光盒绿洲·模块赋能——图文信息中心绿建设计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316248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162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业主单位：中国矿业大学建筑与设计学院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设计单位：中国矿业大学建筑与设计学院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项目地址：河北省邯郸市中心城区冀南新区中部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报告日期：2026年3月4日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项目名称：光盒绿洲·模块赋能——图文信息中心绿建设计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sectPr>
      <w:headerReference w:type="default" r:id="rId3"/>
      <w:footerReference w:type="default" r:id="rId5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png" Type="http://schemas.openxmlformats.org/officeDocument/2006/relationships/image" Id="rId4"/>
    <Relationship Target="footer.xml" Type="http://schemas.openxmlformats.org/officeDocument/2006/relationships/footer" Id="rId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