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围屋新语，绿色书境——一座传承客家智慧的未来绿色图书馆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3224332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项目地址：章田路南康区江西理工大学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报告日期：2026年3月25日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项目名称：围屋新语，绿色书境——一座传承客家智慧的未来绿色图书馆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sectPr>
      <w:headerReference w:type="default" r:id="rId3"/>
      <w:footerReference w:type="default" r:id="rId5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footer.xml" Type="http://schemas.openxmlformats.org/officeDocument/2006/relationships/footer" Id="rId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