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3.png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无界之森——基于垂直水脉的人宠社交聚落设计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★★★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围护结构提高10%或负荷降低5%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30%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59.2%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70.0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193.0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总得分：Q=（Q0+Q1+Q2+Q3+Q4+Q5+QA）/10=106.3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2305859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30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4607032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60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pn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