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未来艺筑——大学生活动中心改进、维护设计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项目地址：江西省赣州市江西理工大学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报告日期：2026年3月17日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项目名称：未来艺筑——大学生活动中心改进、维护设计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sectPr>
      <w:headerReference w:type="default" r:id="rId3"/>
      <w:footerReference w:type="default" r:id="rId5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