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m="http://schemas.openxmlformats.org/officeDocument/2006/math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广西柳州市峨眉小区改造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2315445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31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项目地址：广西柳州市城中区峨眉小区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报告日期：2022年3月5日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项目名称：广西柳州市峨眉小区改造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参评阶段：设计阶段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50378-2019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围护结构提高10%或负荷降低10%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住宅建筑外窗传热系数降低比例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住宅建筑隔声性能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达到低限标准限值和高要求标准限值的平均值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</w:tbl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控制项分值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96.0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61.0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142.0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74.0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92.0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累计分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955.0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pPr>
        <w:ind w:left="1500"/>
      </w:pPr>
      <w:r>
        <w:rPr>
          <w:rFonts w:hint="eastAsia" w:ascii="宋体" w:hAnsi="宋体"/>
          <w:bCs/>
          <w:color w:val="000000"/>
          <w:sz w:val="20"/>
          <w:szCs w:val="20"/>
        </w:rPr>
        <w:t>注:控制项全部满足按40分计入总分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8158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提高抗震性能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防护措施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配件安全性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地面防滑设置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人车分流及交通照明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建筑适变性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14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部品部件耐久性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装修材料安全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水质安全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饮用水储水卫生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给排水管线标识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室内热湿环境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公共交通便捷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公共区域全龄化设计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公共服务便利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城市开敞空间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健康场地和空间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能源管理系统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空气质量监测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用水计量、水质监测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智能服务系统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物业全过程管理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运行效果评估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绿色建筑宣传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空调冷热源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空调末端及输配系统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降低建筑能耗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其他节水措施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工业化内装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材料循环利用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生态环境保护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室外吸烟区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雨水基础设施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能耗高要求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建筑风貌适宜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废旧场地利用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绿容率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工业化建造要求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绿色施工管理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工程质量保险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sectPr>
      <w:headerReference w:type="default" r:id="rId3"/>
      <w:footerReference w:type="default" r:id="rId6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m="http://schemas.openxmlformats.org/officeDocument/2006/math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m="http://schemas.openxmlformats.org/officeDocument/2006/math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m="http://schemas.openxmlformats.org/officeDocument/2006/math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m="http://schemas.openxmlformats.org/officeDocument/2006/math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footer.xml" Type="http://schemas.openxmlformats.org/officeDocument/2006/relationships/footer" Id="rId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